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customXml/itemProps1.xml" ContentType="application/vnd.openxmlformats-officedocument.customXmlProperties+xml"/>
  <Override PartName="/word/numbering.xml" ContentType="application/vnd.openxmlformats-officedocument.wordprocessingml.numbering+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ENUM-TYPE_Intervention</w:t>
      </w:r>
    </w:p>
    <w:p/>
    <w:tbl>
      <w:tblPr>
        <w:tblStyle w:val="MediumShading1-Accent1"/>
        <w:tblW w:type="auto" w:w="0"/>
        <w:tblLook w:firstColumn="1" w:firstRow="1" w:lastColumn="0" w:lastRow="0" w:noHBand="0" w:noVBand="1" w:val="04A0"/>
      </w:tblPr>
      <w:tblGrid>
        <w:gridCol w:w="4320"/>
        <w:gridCol w:w="4320"/>
      </w:tblGrid>
      <w:tr>
        <w:tc>
          <w:tcPr>
            <w:tcW w:type="dxa" w:w="4320"/>
          </w:tcPr>
          <w:p>
            <w:r>
              <w:t>Date de validation</w:t>
            </w:r>
          </w:p>
        </w:tc>
        <w:tc>
          <w:tcPr>
            <w:tcW w:type="dxa" w:w="4320"/>
          </w:tcPr>
          <w:p>
            <w:r>
              <w:t>Date d'expiration</w:t>
            </w:r>
          </w:p>
        </w:tc>
      </w:tr>
      <w:tr>
        <w:tc>
          <w:tcPr>
            <w:tcW w:type="dxa" w:w="4320"/>
          </w:tcPr>
          <w:p>
            <w:r>
              <w:rPr>
                <w:b/>
              </w:rPr>
              <w:t>Non renseignée</w:t>
            </w:r>
          </w:p>
        </w:tc>
        <w:tc>
          <w:tcPr>
            <w:tcW w:type="dxa" w:w="4320"/>
          </w:tcPr>
          <w:p>
            <w:r>
              <w:rPr>
                <w:b/>
              </w:rPr>
              <w:t>Non renseignée</w:t>
            </w:r>
          </w:p>
        </w:tc>
      </w:tr>
    </w:tbl>
    <w:p/>
    <w:p/>
    <w:p>
      <w:r>
        <w:t>Description : Décrit le type d'intervention (primaire, secondaire, etc.)</w:t>
      </w:r>
    </w:p>
    <w:tbl>
      <w:tblPr>
        <w:tblStyle w:val="MediumShading1-Accent1"/>
        <w:tblW w:type="auto" w:w="0"/>
        <w:tblLayout w:type="fixed"/>
        <w:tblLook w:firstColumn="1" w:firstRow="1" w:lastColumn="0" w:lastRow="0" w:noHBand="0" w:noVBand="1" w:val="04A0"/>
      </w:tblPr>
      <w:tblGrid>
        <w:gridCol w:w="1728"/>
        <w:gridCol w:w="1728"/>
        <w:gridCol w:w="1728"/>
        <w:gridCol w:w="1728"/>
        <w:gridCol w:w="1728"/>
      </w:tblGrid>
      <w:tr>
        <w:tc>
          <w:tcPr>
            <w:tcW w:type="dxa" w:w="1728"/>
          </w:tcPr>
          <w:p>
            <w:r>
              <w:t>Code</w:t>
            </w:r>
          </w:p>
        </w:tc>
        <w:tc>
          <w:tcPr>
            <w:tcW w:type="dxa" w:w="1728"/>
          </w:tcPr>
          <w:p>
            <w:r>
              <w:t>Libellé niveau 1</w:t>
            </w:r>
          </w:p>
        </w:tc>
        <w:tc>
          <w:tcPr>
            <w:tcW w:type="dxa" w:w="1728"/>
          </w:tcPr>
          <w:p>
            <w:r>
              <w:t>Libellé niveau 2</w:t>
            </w:r>
          </w:p>
        </w:tc>
        <w:tc>
          <w:tcPr>
            <w:tcW w:type="dxa" w:w="1728"/>
          </w:tcPr>
          <w:p>
            <w:r>
              <w:t>Description</w:t>
            </w:r>
          </w:p>
        </w:tc>
        <w:tc>
          <w:tcPr>
            <w:tcW w:type="dxa" w:w="1728"/>
          </w:tcPr>
          <w:p>
            <w:r>
              <w:t>Commentaire</w:t>
            </w:r>
          </w:p>
        </w:tc>
      </w:tr>
      <w:tr>
        <w:tc>
          <w:tcPr>
            <w:tcW w:type="dxa" w:w="1728"/>
          </w:tcPr>
          <w:p>
            <w:r>
              <w:t>T1</w:t>
            </w:r>
          </w:p>
        </w:tc>
        <w:tc>
          <w:tcPr>
            <w:tcW w:type="dxa" w:w="1728"/>
          </w:tcPr>
          <w:p>
            <w:r>
              <w:t>Primaire</w:t>
            </w:r>
          </w:p>
        </w:tc>
        <w:tc>
          <w:tcPr>
            <w:tcW w:type="dxa" w:w="1728"/>
          </w:tcPr>
          <w:p>
            <w:r/>
          </w:p>
        </w:tc>
        <w:tc>
          <w:tcPr>
            <w:tcW w:type="dxa" w:w="1728"/>
          </w:tcPr>
          <w:p>
            <w:r>
              <w:t>Prise en charge médicale spécialisée d’un ou de plusieurs patients ne se</w:t>
              <w:br/>
              <w:t>trouvant pas admis dans un établissement de santé et dont l’état requiert de façon urgente une</w:t>
              <w:br/>
              <w:t>expertise médicale pour des soins d’urgences ou de réanimation et pour leur orientation.</w:t>
            </w:r>
          </w:p>
        </w:tc>
        <w:tc>
          <w:tcPr>
            <w:tcW w:type="dxa" w:w="1728"/>
          </w:tcPr>
          <w:p>
            <w:r/>
          </w:p>
        </w:tc>
      </w:tr>
      <w:tr>
        <w:tc>
          <w:tcPr>
            <w:tcW w:type="dxa" w:w="1728"/>
          </w:tcPr>
          <w:p>
            <w:r>
              <w:t>T2-INTER</w:t>
            </w:r>
          </w:p>
        </w:tc>
        <w:tc>
          <w:tcPr>
            <w:tcW w:type="dxa" w:w="1728"/>
          </w:tcPr>
          <w:p>
            <w:r>
              <w:t>Transfert Inter Hospitalier</w:t>
            </w:r>
          </w:p>
        </w:tc>
        <w:tc>
          <w:tcPr>
            <w:tcW w:type="dxa" w:w="1728"/>
          </w:tcPr>
          <w:p>
            <w:r/>
          </w:p>
        </w:tc>
        <w:tc>
          <w:tcPr>
            <w:tcW w:type="dxa" w:w="1728"/>
          </w:tcPr>
          <w:p>
            <w:r>
              <w:t>Prise en charge médicale spécialisée d’un patient hospitalisé ou pris en charge par un service (d’urgences ou non), au sein d’un établissement de santé vers un établissement de santé ne faisant pas partie de la même entité juridique, que le transport ait finalement lieu ou non.</w:t>
            </w:r>
          </w:p>
        </w:tc>
        <w:tc>
          <w:tcPr>
            <w:tcW w:type="dxa" w:w="1728"/>
          </w:tcPr>
          <w:p>
            <w:r/>
          </w:p>
        </w:tc>
      </w:tr>
      <w:tr>
        <w:tc>
          <w:tcPr>
            <w:tcW w:type="dxa" w:w="1728"/>
          </w:tcPr>
          <w:p>
            <w:r>
              <w:t>T2-INTRA</w:t>
            </w:r>
          </w:p>
        </w:tc>
        <w:tc>
          <w:tcPr>
            <w:tcW w:type="dxa" w:w="1728"/>
          </w:tcPr>
          <w:p>
            <w:r>
              <w:t>Transfert Intra Hospitalier</w:t>
            </w:r>
          </w:p>
        </w:tc>
        <w:tc>
          <w:tcPr>
            <w:tcW w:type="dxa" w:w="1728"/>
          </w:tcPr>
          <w:p>
            <w:r/>
          </w:p>
        </w:tc>
        <w:tc>
          <w:tcPr>
            <w:tcW w:type="dxa" w:w="1728"/>
          </w:tcPr>
          <w:p>
            <w:r>
              <w:t xml:space="preserve">Prise en charge médicale spécialisée d’un patient hospitalisé ou pris en charge par un service (d’urgences ou non), au sein d’un établissement de santé vers n même établissement de santé ou entre deux établissements de santé appartenant à la même entité juridique. </w:t>
            </w:r>
          </w:p>
        </w:tc>
        <w:tc>
          <w:tcPr>
            <w:tcW w:type="dxa" w:w="1728"/>
          </w:tcPr>
          <w:p>
            <w:r/>
          </w:p>
        </w:tc>
      </w:tr>
      <w:tr>
        <w:tc>
          <w:tcPr>
            <w:tcW w:type="dxa" w:w="1728"/>
          </w:tcPr>
          <w:p>
            <w:r>
              <w:t>T3</w:t>
            </w:r>
          </w:p>
        </w:tc>
        <w:tc>
          <w:tcPr>
            <w:tcW w:type="dxa" w:w="1728"/>
          </w:tcPr>
          <w:p>
            <w:r>
              <w:t>Retour</w:t>
            </w:r>
          </w:p>
        </w:tc>
        <w:tc>
          <w:tcPr>
            <w:tcW w:type="dxa" w:w="1728"/>
          </w:tcPr>
          <w:p>
            <w:r/>
          </w:p>
        </w:tc>
        <w:tc>
          <w:tcPr>
            <w:tcW w:type="dxa" w:w="1728"/>
          </w:tcPr>
          <w:p>
            <w:r>
              <w:t>Prise en charge médicale spécialisée d’un patient hospitalisé en vue de son retour à son domicile ou dans une structure n’étant pas un établissement de santé (par exemple un EHPAD).</w:t>
            </w:r>
          </w:p>
        </w:tc>
        <w:tc>
          <w:tcPr>
            <w:tcW w:type="dxa" w:w="1728"/>
          </w:tcPr>
          <w:p>
            <w:r/>
          </w:p>
        </w:tc>
      </w:tr>
      <w:tr>
        <w:tc>
          <w:tcPr>
            <w:tcW w:type="dxa" w:w="1728"/>
          </w:tcPr>
          <w:p>
            <w:r>
              <w:t>T4</w:t>
            </w:r>
          </w:p>
        </w:tc>
        <w:tc>
          <w:tcPr>
            <w:tcW w:type="dxa" w:w="1728"/>
          </w:tcPr>
          <w:p>
            <w:r>
              <w:t>Rapat/Evasan</w:t>
            </w:r>
          </w:p>
        </w:tc>
        <w:tc>
          <w:tcPr>
            <w:tcW w:type="dxa" w:w="1728"/>
          </w:tcPr>
          <w:p>
            <w:r/>
          </w:p>
        </w:tc>
        <w:tc>
          <w:tcPr>
            <w:tcW w:type="dxa" w:w="1728"/>
          </w:tcPr>
          <w:p>
            <w:r>
              <w:t>Prise en charge médicale spécialisée d’un patient en vue de son transport le plus souvent vers un établissement de soins, par exemple dans le cadre d’un rapprochement familial.</w:t>
            </w:r>
          </w:p>
        </w:tc>
        <w:tc>
          <w:tcPr>
            <w:tcW w:type="dxa" w:w="1728"/>
          </w:tcPr>
          <w:p>
            <w:r/>
          </w:p>
        </w:tc>
      </w:tr>
    </w:tbl>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6" Type="http://schemas.openxmlformats.org/officeDocument/2006/relationships/webSettings" Target="webSettings.xml"/><Relationship Id="rId1" Type="http://schemas.openxmlformats.org/officeDocument/2006/relationships/customXml" Target="../customXml/item1.xml"/><Relationship Id="rId11" Type="http://schemas.openxmlformats.org/officeDocument/2006/relationships/customXml" Target="../customXml/item4.xml"/><Relationship Id="rId5" Type="http://schemas.openxmlformats.org/officeDocument/2006/relationships/settings" Target="settings.xml"/><Relationship Id="rId10"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 Suivi de projet" ma:contentTypeID="0x010100333226B5D6902549BFE4A72F45A4400B0100E98F8C089710A74CA077FC6D601326A8" ma:contentTypeVersion="53" ma:contentTypeDescription="Type de contenu - Documentation de suivi de projet" ma:contentTypeScope="" ma:versionID="46d55f3ac9663d95c49625891aa1d386">
  <xsd:schema xmlns:xsd="http://www.w3.org/2001/XMLSchema" xmlns:xs="http://www.w3.org/2001/XMLSchema" xmlns:p="http://schemas.microsoft.com/office/2006/metadata/properties" xmlns:ns1="http://schemas.microsoft.com/sharepoint/v3" xmlns:ns2="f6ca01e7-bd19-41f1-999c-e032ef5104c3" xmlns:ns3="1720d4e8-2b1e-4bd1-aad5-1b4debf9b56d" targetNamespace="http://schemas.microsoft.com/office/2006/metadata/properties" ma:root="true" ma:fieldsID="61ad5cfea89783f0b25902b55af98516" ns1:_="" ns2:_="" ns3:_="">
    <xsd:import namespace="http://schemas.microsoft.com/sharepoint/v3"/>
    <xsd:import namespace="f6ca01e7-bd19-41f1-999c-e032ef5104c3"/>
    <xsd:import namespace="1720d4e8-2b1e-4bd1-aad5-1b4debf9b56d"/>
    <xsd:element name="properties">
      <xsd:complexType>
        <xsd:sequence>
          <xsd:element name="documentManagement">
            <xsd:complexType>
              <xsd:all>
                <xsd:element ref="ns2:TaxCatchAll" minOccurs="0"/>
                <xsd:element ref="ns2:TaxCatchAllLabel" minOccurs="0"/>
                <xsd:element ref="ns2:m312bc62cb0243b6a873cbbf4dace6b2" minOccurs="0"/>
                <xsd:element ref="ns2:p671c8df16a44846939d278d4958f62c" minOccurs="0"/>
                <xsd:element ref="ns2:b084a4cb34a444d7969136255594d2f3" minOccurs="0"/>
                <xsd:element ref="ns2:m9a76db3058146ae844db6599c9d7036" minOccurs="0"/>
                <xsd:element ref="ns2:CreateurAlfresco" minOccurs="0"/>
                <xsd:element ref="ns2:ModificateurAlfresco" minOccurs="0"/>
                <xsd:element ref="ns2:f8b6baa267c0456bbf6a8d18c49a130b" minOccurs="0"/>
                <xsd:element ref="ns2:l0a6b4600f484920bbceae0813174244" minOccurs="0"/>
                <xsd:element ref="ns2:b2804ef99be44b9e8166e80a6c2eb9f1" minOccurs="0"/>
                <xsd:element ref="ns2:eef0f6fc4ed046399a9d01fd3a7d6a6a" minOccurs="0"/>
                <xsd:element ref="ns2:Durée_x0020_d_x0027_Utilité_x0020_Administrative_x0020__x0028_DUA_x0029_" minOccurs="0"/>
                <xsd:element ref="ns2:Référence_x0020_Bon_x0020_de_x0020_Commande" minOccurs="0"/>
                <xsd:element ref="ns1:_ExtendedDescription" minOccurs="0"/>
                <xsd:element ref="ns3:MediaServiceMetadata" minOccurs="0"/>
                <xsd:element ref="ns3:MediaServiceFastMetadata" minOccurs="0"/>
                <xsd:element ref="ns3:MediaServiceDateTaken" minOccurs="0"/>
                <xsd:element ref="ns3:MediaLengthInSeconds" minOccurs="0"/>
                <xsd:element ref="ns2:SharedWithUsers" minOccurs="0"/>
                <xsd:element ref="ns2:SharedWithDetails" minOccurs="0"/>
                <xsd:element ref="ns2:Référence_x0020_Documentaire" minOccurs="0"/>
                <xsd:element ref="ns2:Chantier" minOccurs="0"/>
                <xsd:element ref="ns2:mc4aa6e782e045f6bb87dab01c971b56" minOccurs="0"/>
                <xsd:element ref="ns2:g30fb2d8061a4d40b63138f91c1a832e" minOccurs="0"/>
                <xsd:element ref="ns3:lcf76f155ced4ddcb4097134ff3c332f" minOccurs="0"/>
                <xsd:element ref="ns3:MediaServiceOCR" minOccurs="0"/>
                <xsd:element ref="ns3:MediaServiceGenerationTime" minOccurs="0"/>
                <xsd:element ref="ns3:MediaServiceEventHashCode" minOccurs="0"/>
                <xsd:element ref="ns3:MediaServiceLocation" minOccurs="0"/>
                <xsd:element ref="ns1:_ip_UnifiedCompliancePolicyProperties" minOccurs="0"/>
                <xsd:element ref="ns1:_ip_UnifiedCompliancePolicyUIAction" minOccurs="0"/>
                <xsd:element ref="ns2:Ticket_x0020_Changement" minOccurs="0"/>
                <xsd:element ref="ns2:Environnement"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30" nillable="true" ma:displayName="Description" ma:internalName="_ExtendedDescription">
      <xsd:simpleType>
        <xsd:restriction base="dms:Note">
          <xsd:maxLength value="255"/>
        </xsd:restriction>
      </xsd:simpleType>
    </xsd:element>
    <xsd:element name="_ip_UnifiedCompliancePolicyProperties" ma:index="49" nillable="true" ma:displayName="Propriétés de la stratégie de conformité unifiée" ma:hidden="true" ma:internalName="_ip_UnifiedCompliancePolicyProperties">
      <xsd:simpleType>
        <xsd:restriction base="dms:Note"/>
      </xsd:simpleType>
    </xsd:element>
    <xsd:element name="_ip_UnifiedCompliancePolicyUIAction" ma:index="5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ca01e7-bd19-41f1-999c-e032ef5104c3" elementFormDefault="qualified">
    <xsd:import namespace="http://schemas.microsoft.com/office/2006/documentManagement/types"/>
    <xsd:import namespace="http://schemas.microsoft.com/office/infopath/2007/PartnerControls"/>
    <xsd:element name="TaxCatchAll" ma:index="5" nillable="true" ma:displayName="Taxonomy Catch All Column" ma:hidden="true" ma:list="{61f3ec5f-5a67-40e0-b5e0-e23b6b588f8b}" ma:internalName="TaxCatchAll" ma:showField="CatchAllData"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TaxCatchAllLabel" ma:index="6" nillable="true" ma:displayName="Taxonomy Catch All Column1" ma:hidden="true" ma:list="{61f3ec5f-5a67-40e0-b5e0-e23b6b588f8b}" ma:internalName="TaxCatchAllLabel" ma:readOnly="true" ma:showField="CatchAllDataLabel" ma:web="f6ca01e7-bd19-41f1-999c-e032ef5104c3">
      <xsd:complexType>
        <xsd:complexContent>
          <xsd:extension base="dms:MultiChoiceLookup">
            <xsd:sequence>
              <xsd:element name="Value" type="dms:Lookup" maxOccurs="unbounded" minOccurs="0" nillable="true"/>
            </xsd:sequence>
          </xsd:extension>
        </xsd:complexContent>
      </xsd:complexType>
    </xsd:element>
    <xsd:element name="m312bc62cb0243b6a873cbbf4dace6b2" ma:index="8" nillable="true" ma:taxonomy="true" ma:internalName="m312bc62cb0243b6a873cbbf4dace6b2" ma:taxonomyFieldName="Projet" ma:displayName="Projet" ma:readOnly="false" ma:fieldId="{6312bc62-cb02-43b6-a873-cbbf4dace6b2}" ma:sspId="c4480557-28ee-4200-b705-f4b4ceb9c11a" ma:termSetId="207e172a-6847-42a8-b45e-d0bbb1e23407" ma:anchorId="00000000-0000-0000-0000-000000000000" ma:open="false" ma:isKeyword="false">
      <xsd:complexType>
        <xsd:sequence>
          <xsd:element ref="pc:Terms" minOccurs="0" maxOccurs="1"/>
        </xsd:sequence>
      </xsd:complexType>
    </xsd:element>
    <xsd:element name="p671c8df16a44846939d278d4958f62c" ma:index="12" nillable="true" ma:taxonomy="true" ma:internalName="p671c8df16a44846939d278d4958f62c" ma:taxonomyFieldName="Direction_x0020__x002F__x0020_Service" ma:displayName="Direction / Service" ma:readOnly="false" ma:fieldId="{9671c8df-16a4-4846-939d-278d4958f62c}" ma:taxonomyMulti="true" ma:sspId="c4480557-28ee-4200-b705-f4b4ceb9c11a" ma:termSetId="06452e41-1966-4633-9fe1-38f9847c7dc7" ma:anchorId="00000000-0000-0000-0000-000000000000" ma:open="false" ma:isKeyword="false">
      <xsd:complexType>
        <xsd:sequence>
          <xsd:element ref="pc:Terms" minOccurs="0" maxOccurs="1"/>
        </xsd:sequence>
      </xsd:complexType>
    </xsd:element>
    <xsd:element name="b084a4cb34a444d7969136255594d2f3" ma:index="14" nillable="true" ma:taxonomy="true" ma:internalName="b084a4cb34a444d7969136255594d2f3" ma:taxonomyFieldName="Type_x0020_de_x0020_document_x0020_ANS" ma:displayName="Type de document ANS" ma:indexed="true" ma:default="" ma:fieldId="{b084a4cb-34a4-44d7-9691-36255594d2f3}" ma:sspId="c4480557-28ee-4200-b705-f4b4ceb9c11a" ma:termSetId="1275da89-553e-403a-abbb-5d47ef289756" ma:anchorId="00000000-0000-0000-0000-000000000000" ma:open="false" ma:isKeyword="false">
      <xsd:complexType>
        <xsd:sequence>
          <xsd:element ref="pc:Terms" minOccurs="0" maxOccurs="1"/>
        </xsd:sequence>
      </xsd:complexType>
    </xsd:element>
    <xsd:element name="m9a76db3058146ae844db6599c9d7036" ma:index="16" nillable="true" ma:taxonomy="true" ma:internalName="m9a76db3058146ae844db6599c9d7036" ma:taxonomyFieldName="Classification" ma:displayName="Classification" ma:readOnly="false" ma:fieldId="{69a76db3-0581-46ae-844d-b6599c9d7036}" ma:sspId="c4480557-28ee-4200-b705-f4b4ceb9c11a" ma:termSetId="8feb0b63-8672-4f69-8e69-5df4ee99fafe" ma:anchorId="00000000-0000-0000-0000-000000000000" ma:open="false" ma:isKeyword="false">
      <xsd:complexType>
        <xsd:sequence>
          <xsd:element ref="pc:Terms" minOccurs="0" maxOccurs="1"/>
        </xsd:sequence>
      </xsd:complexType>
    </xsd:element>
    <xsd:element name="CreateurAlfresco" ma:index="18" nillable="true" ma:displayName="CreateurAlfresco" ma:default="" ma:internalName="CreateurAlfresco">
      <xsd:simpleType>
        <xsd:restriction base="dms:Text">
          <xsd:maxLength value="255"/>
        </xsd:restriction>
      </xsd:simpleType>
    </xsd:element>
    <xsd:element name="ModificateurAlfresco" ma:index="19" nillable="true" ma:displayName="ModificateurAlfresco" ma:default="" ma:internalName="ModificateurAlfresco">
      <xsd:simpleType>
        <xsd:restriction base="dms:Text">
          <xsd:maxLength value="255"/>
        </xsd:restriction>
      </xsd:simpleType>
    </xsd:element>
    <xsd:element name="f8b6baa267c0456bbf6a8d18c49a130b" ma:index="20" nillable="true" ma:taxonomy="true" ma:internalName="f8b6baa267c0456bbf6a8d18c49a130b" ma:taxonomyFieldName="Cat_x00e9_gorie_x0020_Documentaire" ma:displayName="Catégorie Documentaire" ma:readOnly="false" ma:fieldId="{f8b6baa2-67c0-456b-bf6a-8d18c49a130b}" ma:sspId="c4480557-28ee-4200-b705-f4b4ceb9c11a" ma:termSetId="5548a444-67a9-4fed-ab61-d9aae03cf8ed" ma:anchorId="00000000-0000-0000-0000-000000000000" ma:open="false" ma:isKeyword="false">
      <xsd:complexType>
        <xsd:sequence>
          <xsd:element ref="pc:Terms" minOccurs="0" maxOccurs="1"/>
        </xsd:sequence>
      </xsd:complexType>
    </xsd:element>
    <xsd:element name="l0a6b4600f484920bbceae0813174244" ma:index="22" nillable="true" ma:taxonomy="true" ma:internalName="l0a6b4600f484920bbceae0813174244" ma:taxonomyFieldName="Prestataire_x0028_s_x0029_" ma:displayName="Prestataire(s)" ma:fieldId="{50a6b460-0f48-4920-bbce-ae0813174244}" ma:taxonomyMulti="true" ma:sspId="c4480557-28ee-4200-b705-f4b4ceb9c11a" ma:termSetId="46ab08c7-aeb3-4684-9e81-fb4503d52906" ma:anchorId="00000000-0000-0000-0000-000000000000" ma:open="false" ma:isKeyword="false">
      <xsd:complexType>
        <xsd:sequence>
          <xsd:element ref="pc:Terms" minOccurs="0" maxOccurs="1"/>
        </xsd:sequence>
      </xsd:complexType>
    </xsd:element>
    <xsd:element name="b2804ef99be44b9e8166e80a6c2eb9f1" ma:index="24" nillable="true" ma:taxonomy="true" ma:internalName="b2804ef99be44b9e8166e80a6c2eb9f1" ma:taxonomyFieldName="Statut_x0020_du_x0020_document" ma:displayName="Statut du document" ma:default="" ma:fieldId="{b2804ef9-9be4-4b9e-8166-e80a6c2eb9f1}" ma:sspId="c4480557-28ee-4200-b705-f4b4ceb9c11a" ma:termSetId="57d84b5c-8637-4a53-9541-e98f138eeb73" ma:anchorId="00000000-0000-0000-0000-000000000000" ma:open="false" ma:isKeyword="false">
      <xsd:complexType>
        <xsd:sequence>
          <xsd:element ref="pc:Terms" minOccurs="0" maxOccurs="1"/>
        </xsd:sequence>
      </xsd:complexType>
    </xsd:element>
    <xsd:element name="eef0f6fc4ed046399a9d01fd3a7d6a6a" ma:index="26" nillable="true" ma:taxonomy="true" ma:internalName="eef0f6fc4ed046399a9d01fd3a7d6a6a" ma:taxonomyFieldName="Sort_x0020_Final_x0020__x0028_Archivage_x0029_1" ma:displayName="Sort Final (Archivage)" ma:indexed="true" ma:fieldId="{eef0f6fc-4ed0-4639-9a9d-01fd3a7d6a6a}" ma:sspId="c4480557-28ee-4200-b705-f4b4ceb9c11a" ma:termSetId="894a0867-9216-43ab-99c5-e7b2cbb034e6" ma:anchorId="00000000-0000-0000-0000-000000000000" ma:open="false" ma:isKeyword="false">
      <xsd:complexType>
        <xsd:sequence>
          <xsd:element ref="pc:Terms" minOccurs="0" maxOccurs="1"/>
        </xsd:sequence>
      </xsd:complexType>
    </xsd:element>
    <xsd:element name="Durée_x0020_d_x0027_Utilité_x0020_Administrative_x0020__x0028_DUA_x0029_" ma:index="28" nillable="true" ma:displayName="Durée d'Utilité Administrative (DUA)" ma:internalName="Dur_x00e9_e_x0020_d_x0027_Utilit_x00e9__x0020_Administrative_x0020__x0028_DUA_x0029_" ma:percentage="FALSE">
      <xsd:simpleType>
        <xsd:restriction base="dms:Number"/>
      </xsd:simpleType>
    </xsd:element>
    <xsd:element name="Référence_x0020_Bon_x0020_de_x0020_Commande" ma:index="29" nillable="true" ma:displayName="Référence Bon de Commande" ma:indexed="true" ma:internalName="R_x00e9_f_x00e9_rence_x0020_Bon_x0020_de_x0020_Commande">
      <xsd:simpleType>
        <xsd:restriction base="dms:Text">
          <xsd:maxLength value="255"/>
        </xsd:restriction>
      </xsd:simpleType>
    </xsd:element>
    <xsd:element name="SharedWithUsers" ma:index="3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6" nillable="true" ma:displayName="Partagé avec détails" ma:internalName="SharedWithDetails" ma:readOnly="true">
      <xsd:simpleType>
        <xsd:restriction base="dms:Note">
          <xsd:maxLength value="255"/>
        </xsd:restriction>
      </xsd:simpleType>
    </xsd:element>
    <xsd:element name="Référence_x0020_Documentaire" ma:index="37" nillable="true" ma:displayName="Référence Documentaire" ma:default="" ma:internalName="R_x00e9_f_x00e9_rence_x0020_Documentaire">
      <xsd:simpleType>
        <xsd:restriction base="dms:Text">
          <xsd:maxLength value="255"/>
        </xsd:restriction>
      </xsd:simpleType>
    </xsd:element>
    <xsd:element name="Chantier" ma:index="38" nillable="true" ma:displayName="Chantier" ma:default="" ma:internalName="Chantier">
      <xsd:simpleType>
        <xsd:restriction base="dms:Text">
          <xsd:maxLength value="255"/>
        </xsd:restriction>
      </xsd:simpleType>
    </xsd:element>
    <xsd:element name="mc4aa6e782e045f6bb87dab01c971b56" ma:index="39" nillable="true" ma:taxonomy="true" ma:internalName="mc4aa6e782e045f6bb87dab01c971b56" ma:taxonomyFieldName="Version_x0020_Applicative0" ma:displayName="Version Applicative" ma:default="" ma:fieldId="{6c4aa6e7-82e0-45f6-bb87-dab01c971b56}" ma:taxonomyMulti="true" ma:sspId="c4480557-28ee-4200-b705-f4b4ceb9c11a" ma:termSetId="3d1661bf-2cce-4a88-b69a-0a25d82a555a" ma:anchorId="00000000-0000-0000-0000-000000000000" ma:open="true" ma:isKeyword="false">
      <xsd:complexType>
        <xsd:sequence>
          <xsd:element ref="pc:Terms" minOccurs="0" maxOccurs="1"/>
        </xsd:sequence>
      </xsd:complexType>
    </xsd:element>
    <xsd:element name="g30fb2d8061a4d40b63138f91c1a832e" ma:index="41" nillable="true" ma:taxonomy="true" ma:internalName="g30fb2d8061a4d40b63138f91c1a832e" ma:taxonomyFieldName="March_x00e9_" ma:displayName="Marché" ma:readOnly="false" ma:fieldId="{030fb2d8-061a-4d40-b631-38f91c1a832e}" ma:sspId="c4480557-28ee-4200-b705-f4b4ceb9c11a" ma:termSetId="e41f313d-41ce-4da8-b34e-2b8403642257" ma:anchorId="00000000-0000-0000-0000-000000000000" ma:open="false" ma:isKeyword="false">
      <xsd:complexType>
        <xsd:sequence>
          <xsd:element ref="pc:Terms" minOccurs="0" maxOccurs="1"/>
        </xsd:sequence>
      </xsd:complexType>
    </xsd:element>
    <xsd:element name="Ticket_x0020_Changement" ma:index="51" nillable="true" ma:displayName="Ticket Changement" ma:default="" ma:internalName="Ticket_x0020_Changement">
      <xsd:simpleType>
        <xsd:restriction base="dms:Text">
          <xsd:maxLength value="255"/>
        </xsd:restriction>
      </xsd:simpleType>
    </xsd:element>
    <xsd:element name="Environnement" ma:index="52" nillable="true" ma:displayName="Environnement" ma:default="" ma:internalName="Environne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720d4e8-2b1e-4bd1-aad5-1b4debf9b56d" elementFormDefault="qualified">
    <xsd:import namespace="http://schemas.microsoft.com/office/2006/documentManagement/types"/>
    <xsd:import namespace="http://schemas.microsoft.com/office/infopath/2007/PartnerControls"/>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MediaServiceDateTaken" ma:index="33" nillable="true" ma:displayName="MediaServiceDateTaken" ma:hidden="true" ma:internalName="MediaServiceDateTaken" ma:readOnly="true">
      <xsd:simpleType>
        <xsd:restriction base="dms:Text"/>
      </xsd:simpleType>
    </xsd:element>
    <xsd:element name="MediaLengthInSeconds" ma:index="34" nillable="true" ma:displayName="MediaLengthInSeconds" ma:hidden="true" ma:internalName="MediaLengthInSeconds" ma:readOnly="true">
      <xsd:simpleType>
        <xsd:restriction base="dms:Unknown"/>
      </xsd:simpleType>
    </xsd:element>
    <xsd:element name="lcf76f155ced4ddcb4097134ff3c332f" ma:index="44" nillable="true" ma:taxonomy="true" ma:internalName="lcf76f155ced4ddcb4097134ff3c332f" ma:taxonomyFieldName="MediaServiceImageTags" ma:displayName="Balises d’images" ma:readOnly="false" ma:fieldId="{5cf76f15-5ced-4ddc-b409-7134ff3c332f}" ma:taxonomyMulti="true" ma:sspId="c4480557-28ee-4200-b705-f4b4ceb9c11a" ma:termSetId="09814cd3-568e-fe90-9814-8d621ff8fb84" ma:anchorId="fba54fb3-c3e1-fe81-a776-ca4b69148c4d" ma:open="true" ma:isKeyword="false">
      <xsd:complexType>
        <xsd:sequence>
          <xsd:element ref="pc:Terms" minOccurs="0" maxOccurs="1"/>
        </xsd:sequence>
      </xsd:complex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Location" ma:index="48" nillable="true" ma:displayName="Location" ma:indexed="true" ma:internalName="MediaServiceLocation" ma:readOnly="true">
      <xsd:simpleType>
        <xsd:restriction base="dms:Text"/>
      </xsd:simpleType>
    </xsd:element>
    <xsd:element name="MediaServiceObjectDetectorVersions" ma:index="5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4" nillable="true" ma:displayName="MediaServiceSearchProperties" ma:hidden="true" ma:internalName="MediaServiceSearchProperties" ma:readOnly="true">
      <xsd:simpleType>
        <xsd:restriction base="dms:Note"/>
      </xsd:simpleType>
    </xsd:element>
    <xsd:element name="MediaServiceBillingMetadata" ma:index="5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Type de contenu"/>
        <xsd:element ref="dc:title" minOccurs="0" maxOccurs="1" ma:index="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odificateurAlfresco xmlns="f6ca01e7-bd19-41f1-999c-e032ef5104c3" xsi:nil="true"/>
    <_ip_UnifiedCompliancePolicyUIAction xmlns="http://schemas.microsoft.com/sharepoint/v3" xsi:nil="true"/>
    <f8b6baa267c0456bbf6a8d18c49a130b xmlns="f6ca01e7-bd19-41f1-999c-e032ef5104c3">
      <Terms xmlns="http://schemas.microsoft.com/office/infopath/2007/PartnerControls"/>
    </f8b6baa267c0456bbf6a8d18c49a130b>
    <eef0f6fc4ed046399a9d01fd3a7d6a6a xmlns="f6ca01e7-bd19-41f1-999c-e032ef5104c3">
      <Terms xmlns="http://schemas.microsoft.com/office/infopath/2007/PartnerControls"/>
    </eef0f6fc4ed046399a9d01fd3a7d6a6a>
    <Référence_x0020_Bon_x0020_de_x0020_Commande xmlns="f6ca01e7-bd19-41f1-999c-e032ef5104c3" xsi:nil="true"/>
    <Référence_x0020_Documentaire xmlns="f6ca01e7-bd19-41f1-999c-e032ef5104c3" xsi:nil="true"/>
    <Chantier xmlns="f6ca01e7-bd19-41f1-999c-e032ef5104c3" xsi:nil="true"/>
    <p671c8df16a44846939d278d4958f62c xmlns="f6ca01e7-bd19-41f1-999c-e032ef5104c3">
      <Terms xmlns="http://schemas.microsoft.com/office/infopath/2007/PartnerControls"/>
    </p671c8df16a44846939d278d4958f62c>
    <Durée_x0020_d_x0027_Utilité_x0020_Administrative_x0020__x0028_DUA_x0029_ xmlns="f6ca01e7-bd19-41f1-999c-e032ef5104c3" xsi:nil="true"/>
    <Environnement xmlns="f6ca01e7-bd19-41f1-999c-e032ef5104c3" xsi:nil="true"/>
    <b2804ef99be44b9e8166e80a6c2eb9f1 xmlns="f6ca01e7-bd19-41f1-999c-e032ef5104c3">
      <Terms xmlns="http://schemas.microsoft.com/office/infopath/2007/PartnerControls"/>
    </b2804ef99be44b9e8166e80a6c2eb9f1>
    <_ExtendedDescription xmlns="http://schemas.microsoft.com/sharepoint/v3" xsi:nil="true"/>
    <mc4aa6e782e045f6bb87dab01c971b56 xmlns="f6ca01e7-bd19-41f1-999c-e032ef5104c3">
      <Terms xmlns="http://schemas.microsoft.com/office/infopath/2007/PartnerControls"/>
    </mc4aa6e782e045f6bb87dab01c971b56>
    <_ip_UnifiedCompliancePolicyProperties xmlns="http://schemas.microsoft.com/sharepoint/v3" xsi:nil="true"/>
    <m312bc62cb0243b6a873cbbf4dace6b2 xmlns="f6ca01e7-bd19-41f1-999c-e032ef5104c3">
      <Terms xmlns="http://schemas.microsoft.com/office/infopath/2007/PartnerControls"/>
    </m312bc62cb0243b6a873cbbf4dace6b2>
    <b084a4cb34a444d7969136255594d2f3 xmlns="f6ca01e7-bd19-41f1-999c-e032ef5104c3">
      <Terms xmlns="http://schemas.microsoft.com/office/infopath/2007/PartnerControls"/>
    </b084a4cb34a444d7969136255594d2f3>
    <CreateurAlfresco xmlns="f6ca01e7-bd19-41f1-999c-e032ef5104c3" xsi:nil="true"/>
    <g30fb2d8061a4d40b63138f91c1a832e xmlns="f6ca01e7-bd19-41f1-999c-e032ef5104c3">
      <Terms xmlns="http://schemas.microsoft.com/office/infopath/2007/PartnerControls"/>
    </g30fb2d8061a4d40b63138f91c1a832e>
    <lcf76f155ced4ddcb4097134ff3c332f xmlns="1720d4e8-2b1e-4bd1-aad5-1b4debf9b56d">
      <Terms xmlns="http://schemas.microsoft.com/office/infopath/2007/PartnerControls"/>
    </lcf76f155ced4ddcb4097134ff3c332f>
    <m9a76db3058146ae844db6599c9d7036 xmlns="f6ca01e7-bd19-41f1-999c-e032ef5104c3">
      <Terms xmlns="http://schemas.microsoft.com/office/infopath/2007/PartnerControls"/>
    </m9a76db3058146ae844db6599c9d7036>
    <Ticket_x0020_Changement xmlns="f6ca01e7-bd19-41f1-999c-e032ef5104c3" xsi:nil="true"/>
    <TaxCatchAll xmlns="f6ca01e7-bd19-41f1-999c-e032ef5104c3" xsi:nil="true"/>
    <l0a6b4600f484920bbceae0813174244 xmlns="f6ca01e7-bd19-41f1-999c-e032ef5104c3">
      <Terms xmlns="http://schemas.microsoft.com/office/infopath/2007/PartnerControls"/>
    </l0a6b4600f484920bbceae0813174244>
  </documentManagement>
</p:properti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721BB7C9-4DDA-42D5-9214-34C8015D3766}"/>
</file>

<file path=customXml/itemProps3.xml><?xml version="1.0" encoding="utf-8"?>
<ds:datastoreItem xmlns:ds="http://schemas.openxmlformats.org/officeDocument/2006/customXml" ds:itemID="{852F72A1-FE8A-41AB-A4AC-2E15DC55FC92}"/>
</file>

<file path=customXml/itemProps4.xml><?xml version="1.0" encoding="utf-8"?>
<ds:datastoreItem xmlns:ds="http://schemas.openxmlformats.org/officeDocument/2006/customXml" ds:itemID="{EFA0AC18-5F58-4585-906A-416C31A099CD}"/>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0x010100333226B5D6902549BFE4A72F45A4400B0100E98F8C089710A74CA077FC6D601326A8</vt:lpwstr>
  </property>
</Properties>
</file>